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A" w:rsidRPr="00C53A4C" w:rsidRDefault="00064D5A" w:rsidP="00064D5A">
      <w:pPr>
        <w:pStyle w:val="KopBijlage"/>
        <w:rPr>
          <w:color w:val="000000"/>
        </w:rPr>
      </w:pPr>
      <w:bookmarkStart w:id="0" w:name="_Toc433696898"/>
      <w:bookmarkStart w:id="1" w:name="_Toc37856167"/>
      <w:bookmarkStart w:id="2" w:name="bwKopBijlageI_GegevensOmtrentTechnBekw"/>
      <w:r>
        <w:rPr>
          <w:color w:val="000000"/>
        </w:rPr>
        <w:tab/>
        <w:t>Bijlage G:</w:t>
      </w:r>
      <w:r>
        <w:rPr>
          <w:color w:val="000000"/>
        </w:rPr>
        <w:tab/>
      </w:r>
      <w:r w:rsidRPr="00C53A4C">
        <w:rPr>
          <w:color w:val="000000"/>
        </w:rPr>
        <w:t>Gegevens omtrent technische bekwaamheid</w:t>
      </w:r>
      <w:bookmarkEnd w:id="0"/>
      <w:bookmarkEnd w:id="1"/>
    </w:p>
    <w:bookmarkEnd w:id="2"/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  <w:r w:rsidRPr="00C53A4C">
        <w:rPr>
          <w:rFonts w:cs="Verdana"/>
          <w:color w:val="000000"/>
          <w:szCs w:val="18"/>
        </w:rPr>
        <w:t>De ondernemer(s) (gegadigde(n)) vult (vullen) per referentieopdracht de volgende gegevens in.</w:t>
      </w:r>
    </w:p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color w:val="000000"/>
        </w:rPr>
      </w:pPr>
      <w:r w:rsidRPr="00CC0343">
        <w:rPr>
          <w:b/>
          <w:color w:val="000000"/>
        </w:rPr>
        <w:t>Ten behoeve van het voldoen aan de geschiktheidseisen verstrekt de gegadigde de hierna volgende gegevens over referentieopdrachten.</w:t>
      </w: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064D5A" w:rsidRPr="00CC0343" w:rsidTr="00420120"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REFERENTIEOPDRACHT NR: 1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</w:p>
        </w:tc>
      </w:tr>
      <w:tr w:rsidR="00064D5A" w:rsidRPr="00CC0343" w:rsidTr="00420120">
        <w:trPr>
          <w:trHeight w:val="680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1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9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</w:t>
            </w:r>
            <w:proofErr w:type="spellStart"/>
            <w:r w:rsidRPr="00CC0343">
              <w:rPr>
                <w:color w:val="000000"/>
              </w:rPr>
              <w:t>excl</w:t>
            </w:r>
            <w:proofErr w:type="spellEnd"/>
            <w:r w:rsidRPr="00CC0343">
              <w:rPr>
                <w:color w:val="000000"/>
              </w:rPr>
              <w:t xml:space="preserve"> .BTW)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19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55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5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24"/>
        </w:trPr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94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064D5A" w:rsidRPr="00CC0343" w:rsidRDefault="00064D5A" w:rsidP="00420120">
            <w:pPr>
              <w:rPr>
                <w:color w:val="000000"/>
              </w:rPr>
            </w:pP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</w:p>
    <w:p w:rsidR="00AD0013" w:rsidRDefault="00AD0013" w:rsidP="00064D5A">
      <w:pPr>
        <w:rPr>
          <w:b/>
          <w:bCs/>
          <w:color w:val="000000"/>
        </w:rPr>
      </w:pPr>
    </w:p>
    <w:p w:rsidR="00AD0013" w:rsidRDefault="00AD0013" w:rsidP="00064D5A">
      <w:pPr>
        <w:rPr>
          <w:b/>
          <w:bCs/>
          <w:color w:val="000000"/>
        </w:rPr>
      </w:pPr>
    </w:p>
    <w:p w:rsidR="00AD0013" w:rsidRDefault="00AD0013" w:rsidP="00064D5A">
      <w:pPr>
        <w:rPr>
          <w:b/>
          <w:bCs/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  <w:r w:rsidRPr="00CC0343">
        <w:rPr>
          <w:b/>
          <w:bCs/>
          <w:color w:val="000000"/>
        </w:rPr>
        <w:t>O</w:t>
      </w:r>
      <w:bookmarkStart w:id="3" w:name="_GoBack"/>
      <w:bookmarkEnd w:id="3"/>
      <w:r w:rsidRPr="00CC0343">
        <w:rPr>
          <w:b/>
          <w:bCs/>
          <w:color w:val="000000"/>
        </w:rPr>
        <w:t>ndertekening</w:t>
      </w:r>
      <w:r w:rsidRPr="00CC0343">
        <w:rPr>
          <w:b/>
          <w:bCs/>
          <w:color w:val="000000"/>
        </w:rPr>
        <w:br/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In geval van een gezamenlijke inschrijving dienen alle inschrijvers dit formulier te ondertekenen (de opsomming herhalen zo vaak als nodig is).</w:t>
      </w: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 xml:space="preserve">Naam en functie van degene die dit formulier </w:t>
            </w:r>
            <w:proofErr w:type="spellStart"/>
            <w:r w:rsidRPr="00CC0343">
              <w:rPr>
                <w:color w:val="000000"/>
              </w:rPr>
              <w:t>onderte</w:t>
            </w:r>
            <w:proofErr w:type="spellEnd"/>
          </w:p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lastRenderedPageBreak/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3F5EB0" w:rsidRPr="003F5EB0" w:rsidRDefault="003F5EB0" w:rsidP="00080F49"/>
    <w:sectPr w:rsidR="003F5EB0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013" w:rsidRDefault="00AD0013">
    <w:pPr>
      <w:pStyle w:val="Voettekst"/>
    </w:pPr>
    <w:r>
      <w:rPr>
        <w:szCs w:val="13"/>
      </w:rPr>
      <w:t xml:space="preserve">Zaaknummer: </w:t>
    </w:r>
    <w:r>
      <w:rPr>
        <w:szCs w:val="13"/>
      </w:rPr>
      <w:t>31160931</w:t>
    </w:r>
    <w:r w:rsidRPr="009A6BC0">
      <w:t xml:space="preserve"> “</w:t>
    </w:r>
    <w:r>
      <w:t>Sorteeranalyse HHR 2021-2024</w:t>
    </w:r>
    <w:r w:rsidRPr="009A6BC0">
      <w:t>”</w:t>
    </w: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AD0013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604568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Hu, Misja (WVL)</cp:lastModifiedBy>
  <cp:revision>3</cp:revision>
  <dcterms:created xsi:type="dcterms:W3CDTF">2020-04-16T12:24:00Z</dcterms:created>
  <dcterms:modified xsi:type="dcterms:W3CDTF">2020-06-29T11:30:00Z</dcterms:modified>
</cp:coreProperties>
</file>